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8F929"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</w:p>
    <w:p w14:paraId="61CB6BB3">
      <w:pPr>
        <w:tabs>
          <w:tab w:val="left" w:pos="3380"/>
        </w:tabs>
        <w:rPr>
          <w:rFonts w:hint="eastAsia" w:ascii="宋体" w:hAnsi="宋体"/>
          <w:sz w:val="28"/>
        </w:rPr>
      </w:pPr>
    </w:p>
    <w:p w14:paraId="67E8EDB1">
      <w:pPr>
        <w:tabs>
          <w:tab w:val="left" w:pos="3380"/>
        </w:tabs>
        <w:rPr>
          <w:rFonts w:hint="eastAsia" w:ascii="宋体" w:hAnsi="宋体"/>
          <w:sz w:val="28"/>
        </w:rPr>
      </w:pPr>
    </w:p>
    <w:p w14:paraId="24584987">
      <w:pPr>
        <w:tabs>
          <w:tab w:val="left" w:pos="3380"/>
        </w:tabs>
        <w:jc w:val="center"/>
        <w:rPr>
          <w:rFonts w:hint="eastAsia" w:ascii="小标宋" w:hAnsi="小标宋" w:eastAsia="小标宋" w:cs="小标宋"/>
          <w:b w:val="0"/>
          <w:bCs/>
          <w:sz w:val="52"/>
          <w:szCs w:val="52"/>
        </w:rPr>
      </w:pPr>
      <w:r>
        <w:rPr>
          <w:rFonts w:hint="eastAsia" w:ascii="小标宋" w:hAnsi="小标宋" w:eastAsia="小标宋" w:cs="小标宋"/>
          <w:b w:val="0"/>
          <w:bCs/>
          <w:sz w:val="52"/>
          <w:szCs w:val="52"/>
          <w:lang w:eastAsia="zh-CN"/>
        </w:rPr>
        <w:t>第</w:t>
      </w:r>
      <w:r>
        <w:rPr>
          <w:rFonts w:hint="eastAsia" w:ascii="小标宋" w:hAnsi="小标宋" w:eastAsia="小标宋" w:cs="小标宋"/>
          <w:b w:val="0"/>
          <w:bCs/>
          <w:sz w:val="52"/>
          <w:szCs w:val="52"/>
          <w:lang w:val="en-US" w:eastAsia="zh-CN"/>
        </w:rPr>
        <w:t>二十一</w:t>
      </w:r>
      <w:r>
        <w:rPr>
          <w:rFonts w:hint="eastAsia" w:ascii="小标宋" w:hAnsi="小标宋" w:eastAsia="小标宋" w:cs="小标宋"/>
          <w:b w:val="0"/>
          <w:bCs/>
          <w:sz w:val="52"/>
          <w:szCs w:val="52"/>
          <w:lang w:eastAsia="zh-CN"/>
        </w:rPr>
        <w:t>届</w:t>
      </w:r>
      <w:r>
        <w:rPr>
          <w:rFonts w:hint="eastAsia" w:ascii="小标宋" w:hAnsi="小标宋" w:eastAsia="小标宋" w:cs="小标宋"/>
          <w:b w:val="0"/>
          <w:bCs/>
          <w:sz w:val="52"/>
          <w:szCs w:val="52"/>
        </w:rPr>
        <w:t>中国研究生电子设计竞赛</w:t>
      </w:r>
    </w:p>
    <w:p w14:paraId="6B871B20">
      <w:pPr>
        <w:tabs>
          <w:tab w:val="left" w:pos="3380"/>
        </w:tabs>
        <w:jc w:val="center"/>
        <w:rPr>
          <w:rFonts w:hint="eastAsia" w:ascii="小标宋" w:hAnsi="小标宋" w:eastAsia="小标宋" w:cs="小标宋"/>
          <w:b w:val="0"/>
          <w:bCs/>
          <w:sz w:val="52"/>
          <w:szCs w:val="52"/>
        </w:rPr>
      </w:pPr>
      <w:r>
        <w:rPr>
          <w:rFonts w:hint="eastAsia" w:ascii="小标宋" w:hAnsi="小标宋" w:eastAsia="小标宋" w:cs="小标宋"/>
          <w:b w:val="0"/>
          <w:bCs/>
          <w:sz w:val="52"/>
          <w:szCs w:val="52"/>
        </w:rPr>
        <w:t>商 业 计 划 书</w:t>
      </w:r>
    </w:p>
    <w:p w14:paraId="55D91691">
      <w:pPr>
        <w:tabs>
          <w:tab w:val="left" w:pos="3380"/>
        </w:tabs>
        <w:jc w:val="both"/>
        <w:rPr>
          <w:rFonts w:hint="eastAsia" w:ascii="宋体" w:hAnsi="宋体"/>
          <w:sz w:val="44"/>
        </w:rPr>
      </w:pPr>
    </w:p>
    <w:p w14:paraId="16FEFCC4">
      <w:pPr>
        <w:tabs>
          <w:tab w:val="left" w:pos="3380"/>
        </w:tabs>
        <w:spacing w:line="560" w:lineRule="exact"/>
        <w:ind w:left="220" w:leftChars="100"/>
        <w:jc w:val="both"/>
        <w:rPr>
          <w:rFonts w:hint="default" w:ascii="黑体" w:hAnsi="黑体" w:eastAsia="黑体" w:cs="黑体"/>
          <w:spacing w:val="1278"/>
          <w:w w:val="100"/>
          <w:kern w:val="0"/>
          <w:sz w:val="36"/>
          <w:u w:val="single"/>
          <w:fitText w:val="1638" w:id="1902444776"/>
          <w:lang w:val="en-US" w:eastAsia="zh-CN"/>
        </w:rPr>
      </w:pPr>
      <w:r>
        <w:rPr>
          <w:rFonts w:hint="eastAsia" w:ascii="黑体" w:hAnsi="黑体" w:eastAsia="黑体" w:cs="黑体"/>
          <w:spacing w:val="4"/>
          <w:w w:val="100"/>
          <w:kern w:val="0"/>
          <w:sz w:val="36"/>
          <w:fitText w:val="1638" w:id="1127707405"/>
          <w:lang w:val="en-US" w:eastAsia="zh-CN"/>
        </w:rPr>
        <w:t>学校名称</w:t>
      </w:r>
      <w:r>
        <w:rPr>
          <w:rFonts w:hint="eastAsia" w:ascii="黑体" w:hAnsi="黑体" w:eastAsia="黑体" w:cs="黑体"/>
          <w:spacing w:val="2"/>
          <w:w w:val="100"/>
          <w:kern w:val="0"/>
          <w:sz w:val="36"/>
          <w:fitText w:val="1638" w:id="1127707405"/>
          <w:lang w:val="en-US" w:eastAsia="zh-CN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</w:p>
    <w:p w14:paraId="43E1F0A3">
      <w:pPr>
        <w:tabs>
          <w:tab w:val="left" w:pos="3380"/>
        </w:tabs>
        <w:spacing w:line="560" w:lineRule="exact"/>
        <w:ind w:left="220" w:leftChars="100"/>
        <w:jc w:val="both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pacing w:val="4"/>
          <w:w w:val="100"/>
          <w:kern w:val="0"/>
          <w:sz w:val="36"/>
          <w:fitText w:val="1638" w:id="1447045185"/>
        </w:rPr>
        <w:t>项目名称</w:t>
      </w:r>
      <w:r>
        <w:rPr>
          <w:rFonts w:hint="eastAsia" w:ascii="黑体" w:hAnsi="黑体" w:eastAsia="黑体" w:cs="黑体"/>
          <w:spacing w:val="2"/>
          <w:w w:val="100"/>
          <w:kern w:val="0"/>
          <w:sz w:val="36"/>
          <w:fitText w:val="1638" w:id="1447045185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w w:val="94"/>
          <w:kern w:val="0"/>
          <w:sz w:val="36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spacing w:val="7"/>
          <w:w w:val="94"/>
          <w:kern w:val="0"/>
          <w:sz w:val="36"/>
          <w:u w:val="single"/>
        </w:rPr>
        <w:t xml:space="preserve"> </w:t>
      </w:r>
    </w:p>
    <w:p w14:paraId="48802C53">
      <w:pPr>
        <w:tabs>
          <w:tab w:val="left" w:pos="3380"/>
        </w:tabs>
        <w:spacing w:line="560" w:lineRule="exact"/>
        <w:ind w:left="220" w:leftChars="100"/>
        <w:rPr>
          <w:rFonts w:hint="default" w:ascii="黑体" w:hAnsi="黑体" w:eastAsia="黑体" w:cs="黑体"/>
          <w:spacing w:val="1"/>
          <w:w w:val="82"/>
          <w:kern w:val="0"/>
          <w:sz w:val="36"/>
          <w:u w:val="single"/>
          <w:fitText w:val="1638" w:id="946416845"/>
          <w:lang w:val="en-US" w:eastAsia="zh-CN"/>
        </w:rPr>
      </w:pPr>
      <w:r>
        <w:rPr>
          <w:rFonts w:hint="eastAsia" w:ascii="黑体" w:hAnsi="黑体" w:eastAsia="黑体" w:cs="黑体"/>
          <w:spacing w:val="4"/>
          <w:w w:val="100"/>
          <w:kern w:val="0"/>
          <w:sz w:val="36"/>
          <w:fitText w:val="1638" w:id="2015843002"/>
          <w:lang w:val="en-US" w:eastAsia="zh-CN"/>
        </w:rPr>
        <w:t>参赛赛道</w:t>
      </w:r>
      <w:r>
        <w:rPr>
          <w:rFonts w:hint="eastAsia" w:ascii="黑体" w:hAnsi="黑体" w:eastAsia="黑体" w:cs="黑体"/>
          <w:spacing w:val="2"/>
          <w:w w:val="100"/>
          <w:kern w:val="0"/>
          <w:sz w:val="36"/>
          <w:fitText w:val="1638" w:id="2015843002"/>
          <w:lang w:val="en-US" w:eastAsia="zh-CN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</w:p>
    <w:p w14:paraId="1F628875">
      <w:pPr>
        <w:tabs>
          <w:tab w:val="left" w:pos="3380"/>
        </w:tabs>
        <w:spacing w:line="560" w:lineRule="exact"/>
        <w:ind w:left="220" w:leftChars="100"/>
        <w:rPr>
          <w:rFonts w:hint="eastAsia" w:ascii="黑体" w:hAnsi="黑体" w:eastAsia="黑体" w:cs="黑体"/>
          <w:kern w:val="0"/>
          <w:sz w:val="36"/>
          <w:u w:val="single"/>
          <w:lang w:val="en-US"/>
        </w:rPr>
      </w:pPr>
      <w:r>
        <w:rPr>
          <w:rFonts w:hint="eastAsia" w:ascii="黑体" w:hAnsi="黑体" w:eastAsia="黑体" w:cs="黑体"/>
          <w:spacing w:val="4"/>
          <w:w w:val="100"/>
          <w:kern w:val="0"/>
          <w:sz w:val="36"/>
          <w:fitText w:val="1638" w:id="1716924213"/>
        </w:rPr>
        <w:t>队伍名称</w:t>
      </w:r>
      <w:r>
        <w:rPr>
          <w:rFonts w:hint="eastAsia" w:ascii="黑体" w:hAnsi="黑体" w:eastAsia="黑体" w:cs="黑体"/>
          <w:spacing w:val="2"/>
          <w:w w:val="100"/>
          <w:kern w:val="0"/>
          <w:sz w:val="36"/>
          <w:fitText w:val="1638" w:id="1716924213"/>
          <w:lang w:val="en-US" w:eastAsia="zh-CN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</w:p>
    <w:p w14:paraId="25D1F06E">
      <w:pPr>
        <w:tabs>
          <w:tab w:val="left" w:pos="3380"/>
        </w:tabs>
        <w:spacing w:line="560" w:lineRule="exact"/>
        <w:ind w:left="220" w:leftChars="100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pacing w:val="3"/>
          <w:w w:val="100"/>
          <w:kern w:val="0"/>
          <w:sz w:val="36"/>
          <w:fitText w:val="1638" w:id="1063849933"/>
        </w:rPr>
        <w:t>联 系 人: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w w:val="92"/>
          <w:kern w:val="0"/>
          <w:sz w:val="36"/>
          <w:u w:val="single"/>
        </w:rPr>
        <w:t xml:space="preserve">                                     </w:t>
      </w:r>
      <w:r>
        <w:rPr>
          <w:rFonts w:hint="eastAsia" w:ascii="黑体" w:hAnsi="黑体" w:eastAsia="黑体" w:cs="黑体"/>
          <w:spacing w:val="7"/>
          <w:w w:val="92"/>
          <w:kern w:val="0"/>
          <w:sz w:val="36"/>
          <w:u w:val="single"/>
        </w:rPr>
        <w:t xml:space="preserve"> </w:t>
      </w:r>
    </w:p>
    <w:p w14:paraId="414C7703">
      <w:pPr>
        <w:tabs>
          <w:tab w:val="left" w:pos="3380"/>
        </w:tabs>
        <w:spacing w:line="560" w:lineRule="exact"/>
        <w:ind w:left="220" w:leftChars="100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pacing w:val="3"/>
          <w:w w:val="100"/>
          <w:kern w:val="0"/>
          <w:sz w:val="36"/>
          <w:fitText w:val="1638" w:id="1722551908"/>
        </w:rPr>
        <w:t>电    话</w:t>
      </w:r>
      <w:r>
        <w:rPr>
          <w:rFonts w:hint="eastAsia" w:ascii="黑体" w:hAnsi="黑体" w:eastAsia="黑体" w:cs="黑体"/>
          <w:spacing w:val="0"/>
          <w:w w:val="100"/>
          <w:kern w:val="0"/>
          <w:sz w:val="36"/>
          <w:fitText w:val="1638" w:id="1722551908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kern w:val="0"/>
          <w:sz w:val="36"/>
          <w:lang w:val="en-US" w:eastAsia="zh-CN"/>
        </w:rPr>
        <w:tab/>
      </w:r>
      <w:r>
        <w:rPr>
          <w:rFonts w:hint="eastAsia" w:ascii="黑体" w:hAnsi="黑体" w:eastAsia="黑体" w:cs="黑体"/>
          <w:w w:val="92"/>
          <w:kern w:val="0"/>
          <w:sz w:val="36"/>
          <w:u w:val="single"/>
        </w:rPr>
        <w:t xml:space="preserve">                                     </w:t>
      </w:r>
      <w:r>
        <w:rPr>
          <w:rFonts w:hint="eastAsia" w:ascii="黑体" w:hAnsi="黑体" w:eastAsia="黑体" w:cs="黑体"/>
          <w:spacing w:val="7"/>
          <w:w w:val="92"/>
          <w:kern w:val="0"/>
          <w:sz w:val="36"/>
          <w:u w:val="single"/>
        </w:rPr>
        <w:t xml:space="preserve"> </w:t>
      </w:r>
    </w:p>
    <w:p w14:paraId="508D9297">
      <w:pPr>
        <w:tabs>
          <w:tab w:val="left" w:pos="3380"/>
        </w:tabs>
        <w:spacing w:line="560" w:lineRule="exact"/>
        <w:ind w:left="220" w:leftChars="100"/>
        <w:rPr>
          <w:rFonts w:hint="eastAsia" w:ascii="黑体" w:hAnsi="黑体" w:eastAsia="黑体" w:cs="黑体"/>
          <w:sz w:val="36"/>
          <w:u w:val="single"/>
        </w:rPr>
      </w:pPr>
      <w:r>
        <w:rPr>
          <w:rFonts w:hint="eastAsia" w:ascii="黑体" w:hAnsi="黑体" w:eastAsia="黑体" w:cs="黑体"/>
          <w:spacing w:val="4"/>
          <w:w w:val="100"/>
          <w:kern w:val="0"/>
          <w:sz w:val="36"/>
          <w:fitText w:val="1638" w:id="113058173"/>
        </w:rPr>
        <w:t>电子邮件</w:t>
      </w:r>
      <w:r>
        <w:rPr>
          <w:rFonts w:hint="eastAsia" w:ascii="黑体" w:hAnsi="黑体" w:eastAsia="黑体" w:cs="黑体"/>
          <w:spacing w:val="2"/>
          <w:w w:val="100"/>
          <w:kern w:val="0"/>
          <w:sz w:val="36"/>
          <w:fitText w:val="1638" w:id="113058173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w w:val="92"/>
          <w:kern w:val="0"/>
          <w:sz w:val="36"/>
          <w:u w:val="single"/>
        </w:rPr>
        <w:t xml:space="preserve">                                      </w:t>
      </w:r>
    </w:p>
    <w:p w14:paraId="07D36196">
      <w:pPr>
        <w:tabs>
          <w:tab w:val="left" w:pos="3380"/>
        </w:tabs>
        <w:spacing w:line="560" w:lineRule="exact"/>
        <w:ind w:left="220" w:leftChars="100"/>
        <w:rPr>
          <w:rFonts w:hint="eastAsia" w:ascii="宋体" w:hAnsi="宋体"/>
          <w:sz w:val="28"/>
        </w:rPr>
      </w:pPr>
      <w:r>
        <w:rPr>
          <w:rFonts w:hint="eastAsia" w:ascii="黑体" w:hAnsi="黑体" w:eastAsia="黑体" w:cs="黑体"/>
          <w:spacing w:val="3"/>
          <w:w w:val="100"/>
          <w:kern w:val="0"/>
          <w:sz w:val="36"/>
          <w:fitText w:val="1638" w:id="1682137686"/>
        </w:rPr>
        <w:t>地    址</w:t>
      </w:r>
      <w:r>
        <w:rPr>
          <w:rFonts w:hint="eastAsia" w:ascii="黑体" w:hAnsi="黑体" w:eastAsia="黑体" w:cs="黑体"/>
          <w:spacing w:val="0"/>
          <w:w w:val="100"/>
          <w:kern w:val="0"/>
          <w:sz w:val="36"/>
          <w:fitText w:val="1638" w:id="1682137686"/>
        </w:rPr>
        <w:t>:</w:t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  <w:t/>
      </w:r>
      <w:r>
        <w:rPr>
          <w:rFonts w:hint="eastAsia" w:ascii="黑体" w:hAnsi="黑体" w:eastAsia="黑体" w:cs="黑体"/>
          <w:kern w:val="0"/>
          <w:sz w:val="36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w w:val="92"/>
          <w:kern w:val="0"/>
          <w:sz w:val="36"/>
          <w:u w:val="single"/>
        </w:rPr>
        <w:t xml:space="preserve">                 </w:t>
      </w:r>
      <w:r>
        <w:rPr>
          <w:rFonts w:hint="eastAsia" w:ascii="仿宋" w:hAnsi="仿宋" w:eastAsia="仿宋"/>
          <w:w w:val="92"/>
          <w:kern w:val="0"/>
          <w:sz w:val="36"/>
          <w:u w:val="single"/>
        </w:rPr>
        <w:t xml:space="preserve">                     </w:t>
      </w:r>
    </w:p>
    <w:p w14:paraId="727FA368">
      <w:pPr>
        <w:tabs>
          <w:tab w:val="left" w:pos="3380"/>
        </w:tabs>
        <w:jc w:val="both"/>
        <w:rPr>
          <w:rFonts w:hint="eastAsia" w:ascii="黑体" w:hAnsi="黑体" w:eastAsia="黑体" w:cs="黑体"/>
          <w:b w:val="0"/>
          <w:bCs/>
          <w:sz w:val="32"/>
        </w:rPr>
      </w:pPr>
    </w:p>
    <w:p w14:paraId="455EF680">
      <w:pPr>
        <w:tabs>
          <w:tab w:val="left" w:pos="3380"/>
        </w:tabs>
        <w:jc w:val="center"/>
        <w:rPr>
          <w:rFonts w:hint="eastAsia" w:ascii="黑体" w:hAnsi="黑体" w:eastAsia="黑体" w:cs="黑体"/>
          <w:b w:val="0"/>
          <w:bCs/>
          <w:sz w:val="32"/>
        </w:rPr>
      </w:pPr>
    </w:p>
    <w:p w14:paraId="52B4D5EC">
      <w:pPr>
        <w:tabs>
          <w:tab w:val="left" w:pos="3380"/>
        </w:tabs>
        <w:jc w:val="center"/>
        <w:rPr>
          <w:rFonts w:hint="eastAsia" w:ascii="黑体" w:hAnsi="黑体" w:eastAsia="黑体" w:cs="黑体"/>
          <w:b w:val="0"/>
          <w:bCs/>
          <w:color w:val="auto"/>
        </w:rPr>
      </w:pPr>
      <w:r>
        <w:rPr>
          <w:rFonts w:hint="eastAsia" w:ascii="黑体" w:hAnsi="黑体" w:eastAsia="黑体" w:cs="黑体"/>
          <w:b w:val="0"/>
          <w:bCs/>
          <w:sz w:val="32"/>
        </w:rPr>
        <w:t>[日期]</w:t>
      </w:r>
    </w:p>
    <w:p w14:paraId="1614BC48">
      <w:pPr>
        <w:pStyle w:val="166"/>
        <w:spacing w:line="360" w:lineRule="auto"/>
        <w:jc w:val="center"/>
        <w:rPr>
          <w:rFonts w:hint="eastAsia" w:ascii="小标宋" w:hAnsi="小标宋" w:eastAsia="小标宋" w:cs="小标宋"/>
          <w:color w:val="auto"/>
          <w:sz w:val="44"/>
          <w:szCs w:val="44"/>
        </w:rPr>
        <w:sectPr>
          <w:headerReference r:id="rId5" w:type="default"/>
          <w:footerReference r:id="rId6" w:type="default"/>
          <w:pgSz w:w="12240" w:h="15840"/>
          <w:pgMar w:top="1417" w:right="1474" w:bottom="1247" w:left="1587" w:header="567" w:footer="567" w:gutter="0"/>
          <w:pgNumType w:fmt="decimal" w:start="1"/>
          <w:cols w:space="720" w:num="1"/>
          <w:docGrid w:linePitch="360" w:charSpace="0"/>
        </w:sectPr>
      </w:pPr>
      <w:bookmarkStart w:id="0" w:name="_GoBack"/>
      <w:bookmarkEnd w:id="0"/>
    </w:p>
    <w:p w14:paraId="1E276DA5">
      <w:pPr>
        <w:pStyle w:val="166"/>
        <w:spacing w:line="360" w:lineRule="auto"/>
        <w:jc w:val="center"/>
        <w:rPr>
          <w:rFonts w:hint="eastAsia" w:ascii="小标宋" w:hAnsi="小标宋" w:eastAsia="小标宋" w:cs="小标宋"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color w:val="auto"/>
          <w:sz w:val="44"/>
          <w:szCs w:val="44"/>
        </w:rPr>
        <w:t>目 录</w:t>
      </w:r>
    </w:p>
    <w:p w14:paraId="73970210">
      <w:pPr>
        <w:rPr>
          <w:color w:val="auto"/>
        </w:rPr>
      </w:pPr>
      <w:r>
        <w:rPr>
          <w:color w:val="auto"/>
        </w:rPr>
        <w:br w:type="page"/>
      </w:r>
    </w:p>
    <w:p w14:paraId="033704BF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模板使用说明</w:t>
      </w:r>
    </w:p>
    <w:p w14:paraId="70BDBA46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1. 一级标题建议使用“黑体，三号”；二级标题建议使用“仿宋，小三，加粗”；正文建议使用“仿宋，四号”。</w:t>
      </w:r>
    </w:p>
    <w:p w14:paraId="399FF3B0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2. 建议全文控制在 10000 字以内，可根据项目情况适当增减附录或图表。</w:t>
      </w:r>
    </w:p>
    <w:p w14:paraId="485472D7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3. 本模板依据最新版商业计划书专项赛评分逻辑设计，兼容产业转化赛道与前沿孵化赛道。</w:t>
      </w:r>
    </w:p>
    <w:p w14:paraId="6AC67C04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4. 产业转化赛道建议重点突出：现实场景、样机系统完整度、近期转化路径与商业实现。</w:t>
      </w:r>
    </w:p>
    <w:p w14:paraId="5B90A475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5. 前沿孵化赛道建议重点突出：关键技术验证、核心模块样机、未来产业价值与孵化潜力。</w:t>
      </w:r>
    </w:p>
    <w:p w14:paraId="5701F1D9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摘 要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44651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00A7E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用 300-500 字概述项目要解决的核心问题、方案亮点、验证情况、应用前景与项目价值。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【建议写法】问题是什么 -&gt; 方案是什么 -&gt; 做到了什么 -&gt; 为什么值得关注。</w:t>
            </w:r>
          </w:p>
        </w:tc>
      </w:tr>
    </w:tbl>
    <w:p w14:paraId="7650FF27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6E1BD6D7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一、项目背景与核心问题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5B13C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3D0DF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说明项目所处行业/技术背景、现实痛点或未来关键卡点，阐明项目切入机会。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【产业转化侧重】真实场景、用户需求、现有方案不足。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【前沿孵化侧重】未来产业趋势、关键技术空白、提前布局意义。</w:t>
            </w:r>
          </w:p>
        </w:tc>
      </w:tr>
    </w:tbl>
    <w:p w14:paraId="21BCCDAE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5DEBBA90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二、团队基础与成员分工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1F5E0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37610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介绍团队成员专业背景、职责分工、导师/实验室/平台支撑。说明团队为何适合完成本项目。</w:t>
            </w:r>
          </w:p>
        </w:tc>
      </w:tr>
    </w:tbl>
    <w:p w14:paraId="759387F2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49C9EB83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三、项目方案与产品内容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210BE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625CE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说明整体方案、系统结构、主要模块、核心功能和产品形态。可配系统框图、流程图、产品示意图。</w:t>
            </w:r>
          </w:p>
        </w:tc>
      </w:tr>
    </w:tbl>
    <w:p w14:paraId="612D194F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6401D17F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四、核心技术与创新点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7E00D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34CED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围绕 2-4 个关键创新点展开，说明技术突破、创新</w:t>
            </w:r>
            <w:r>
              <w:rPr>
                <w:rFonts w:hint="eastAsia" w:ascii="Times New Roman" w:hAnsi="Times New Roman" w:eastAsia="仿宋"/>
                <w:color w:val="auto"/>
                <w:sz w:val="32"/>
                <w:szCs w:val="32"/>
                <w:lang w:eastAsia="zh-CN"/>
              </w:rPr>
              <w:t>技术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及其带来的效果提升。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【建议】每个创新点采用“问题-方法-效果”写法。</w:t>
            </w:r>
          </w:p>
        </w:tc>
      </w:tr>
    </w:tbl>
    <w:p w14:paraId="007E2A74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6E293CAB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五、样机、系统或关键模块验证情况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662EC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3F096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展示样机、系统、关键模块或原理验证成果，可插入实物照片、界面图、实验结果图。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【产业转化侧重】完整样机、系统闭环、应用演示。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【前沿孵化侧重】核心模块样机、原理验证、关键指标证明。</w:t>
            </w:r>
          </w:p>
        </w:tc>
      </w:tr>
    </w:tbl>
    <w:p w14:paraId="2C954A41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5DF126C7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六、应用价值及市场与应用前景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74CCD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07697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说明项目应用场景、目标用户、潜在行业、市场机会与价值空间。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【产业转化侧重】当前市场、目标客户、近期应用机会。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【前沿孵化侧重】未来产业方向、潜在落点、中长期应用空间。</w:t>
            </w:r>
          </w:p>
        </w:tc>
      </w:tr>
    </w:tbl>
    <w:p w14:paraId="719BB69D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779AECE6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七、项目发展路径与实施计划 / 孵化规划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6181A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0D7F2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分阶段说明项目后续推进路线。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【产业转化赛道】建议写试点验证、产品完善、落地转化安排。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【前沿孵化赛道】建议写技术迭代、验证升级、资源导入与孵化规划。</w:t>
            </w:r>
          </w:p>
        </w:tc>
      </w:tr>
    </w:tbl>
    <w:p w14:paraId="45FE67A9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64904FA5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八、商业实现逻辑或资源支撑条件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7F383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0F4C5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说明价值形成方式、商业逻辑或项目的资源承接基础。包括导师支持、实验平台、合作单位、专利论文、算力/数据资源等。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【产业转化侧重】商业模式、价值实现、资金用途。</w:t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br w:type="textWrapping"/>
            </w: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【前沿孵化侧重】资源承接、合作基础、持续孵化条件。</w:t>
            </w:r>
          </w:p>
        </w:tc>
      </w:tr>
    </w:tbl>
    <w:p w14:paraId="2A889127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4FF3188E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九、风险分析与应对措施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2E245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3C01D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从技术、产品、场景、资源、合规、市场等角度分析主要风险，并给出对应应对措施。</w:t>
            </w:r>
          </w:p>
        </w:tc>
      </w:tr>
    </w:tbl>
    <w:p w14:paraId="43B41D09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p w14:paraId="6905B0B2">
      <w:pPr>
        <w:pStyle w:val="16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十、其他（可选）</w:t>
      </w:r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537B6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9" w:type="dxa"/>
            <w:shd w:val="clear" w:color="auto" w:fill="EEF3F8"/>
            <w:vAlign w:val="center"/>
          </w:tcPr>
          <w:p w14:paraId="1A589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sz w:val="32"/>
                <w:szCs w:val="32"/>
                <w:lang w:eastAsia="zh-CN"/>
              </w:rPr>
              <w:t>可补充知识产权、奖项、试点证明、第三方评估、合作意向书、展架内容索引等辅助材料。</w:t>
            </w:r>
          </w:p>
        </w:tc>
      </w:tr>
    </w:tbl>
    <w:p w14:paraId="337EF526"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color w:val="auto"/>
          <w:lang w:eastAsia="zh-CN"/>
        </w:rPr>
      </w:pPr>
      <w:r>
        <w:rPr>
          <w:rFonts w:ascii="Times New Roman" w:hAnsi="Times New Roman"/>
          <w:color w:val="auto"/>
          <w:sz w:val="32"/>
          <w:szCs w:val="32"/>
          <w:lang w:eastAsia="zh-CN"/>
        </w:rPr>
        <w:t>【正文内容填写区】</w:t>
      </w:r>
    </w:p>
    <w:sectPr>
      <w:footerReference r:id="rId7" w:type="default"/>
      <w:pgSz w:w="12240" w:h="15840"/>
      <w:pgMar w:top="1417" w:right="1474" w:bottom="1247" w:left="1587" w:header="567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EFEE9">
    <w:pPr>
      <w:pStyle w:val="2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2C42C">
    <w:pPr>
      <w:pStyle w:val="24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02742E">
                          <w:pPr>
                            <w:pStyle w:val="24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PAGE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目录将在 Word 中更新显示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02742E">
                    <w:pPr>
                      <w:pStyle w:val="24"/>
                      <w:jc w:val="center"/>
                    </w:pPr>
                    <w:r>
                      <w:rPr>
                        <w:rFonts w:ascii="Times New Roman" w:hAns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</w:rPr>
                      <w:instrText xml:space="preserve">PAGE</w:instrTex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</w:rPr>
                      <w:t>目录将在 Word 中更新显示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488DE">
    <w:pPr>
      <w:pStyle w:val="25"/>
      <w:jc w:val="center"/>
      <w:rPr>
        <w:lang w:eastAsia="zh-CN"/>
      </w:rPr>
    </w:pPr>
    <w:r>
      <w:rPr>
        <w:rFonts w:ascii="Times New Roman" w:hAnsi="Times New Roman" w:eastAsia="黑体"/>
        <w:color w:val="5A5A5A"/>
        <w:sz w:val="18"/>
        <w:lang w:eastAsia="zh-CN"/>
      </w:rPr>
      <w:t>第二十一届中国研究生电子设计竞赛  商业计划书模板（参考）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1964"/>
    <w:rsid w:val="0029639D"/>
    <w:rsid w:val="00326F90"/>
    <w:rsid w:val="003C0589"/>
    <w:rsid w:val="004E12C0"/>
    <w:rsid w:val="00694893"/>
    <w:rsid w:val="00AA1D8D"/>
    <w:rsid w:val="00B47730"/>
    <w:rsid w:val="00CB0664"/>
    <w:rsid w:val="00FC693F"/>
    <w:rsid w:val="22EA0A19"/>
    <w:rsid w:val="44131BDD"/>
    <w:rsid w:val="4A4C0075"/>
    <w:rsid w:val="7589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TitleCN"/>
    <w:uiPriority w:val="0"/>
    <w:pPr>
      <w:spacing w:after="200" w:line="276" w:lineRule="auto"/>
    </w:pPr>
    <w:rPr>
      <w:rFonts w:ascii="黑体" w:hAnsi="黑体" w:eastAsia="黑体" w:cstheme="minorBidi"/>
      <w:b/>
      <w:sz w:val="40"/>
      <w:szCs w:val="22"/>
      <w:lang w:val="en-US" w:eastAsia="en-US" w:bidi="ar-SA"/>
    </w:rPr>
  </w:style>
  <w:style w:type="paragraph" w:customStyle="1" w:styleId="165">
    <w:name w:val="SubtitleCN"/>
    <w:uiPriority w:val="0"/>
    <w:pPr>
      <w:spacing w:after="200" w:line="276" w:lineRule="auto"/>
    </w:pPr>
    <w:rPr>
      <w:rFonts w:ascii="仿宋" w:hAnsi="仿宋" w:eastAsia="仿宋" w:cstheme="minorBidi"/>
      <w:sz w:val="26"/>
      <w:szCs w:val="22"/>
      <w:lang w:val="en-US" w:eastAsia="en-US" w:bidi="ar-SA"/>
    </w:rPr>
  </w:style>
  <w:style w:type="paragraph" w:customStyle="1" w:styleId="166">
    <w:name w:val="Heading1CN"/>
    <w:uiPriority w:val="0"/>
    <w:pPr>
      <w:spacing w:after="200" w:line="276" w:lineRule="auto"/>
    </w:pPr>
    <w:rPr>
      <w:rFonts w:ascii="黑体" w:hAnsi="黑体" w:eastAsia="黑体" w:cstheme="minorBidi"/>
      <w:b/>
      <w:sz w:val="32"/>
      <w:szCs w:val="22"/>
      <w:lang w:val="en-US" w:eastAsia="en-US" w:bidi="ar-SA"/>
    </w:rPr>
  </w:style>
  <w:style w:type="paragraph" w:customStyle="1" w:styleId="167">
    <w:name w:val="Heading2CN"/>
    <w:uiPriority w:val="0"/>
    <w:pPr>
      <w:spacing w:after="200" w:line="276" w:lineRule="auto"/>
    </w:pPr>
    <w:rPr>
      <w:rFonts w:ascii="仿宋" w:hAnsi="仿宋" w:eastAsia="仿宋" w:cstheme="minorBidi"/>
      <w:b/>
      <w:sz w:val="30"/>
      <w:szCs w:val="22"/>
      <w:lang w:val="en-US" w:eastAsia="en-US" w:bidi="ar-SA"/>
    </w:rPr>
  </w:style>
  <w:style w:type="paragraph" w:customStyle="1" w:styleId="168">
    <w:name w:val="BodyCN"/>
    <w:uiPriority w:val="0"/>
    <w:pPr>
      <w:spacing w:after="200" w:line="276" w:lineRule="auto"/>
    </w:pPr>
    <w:rPr>
      <w:rFonts w:ascii="仿宋" w:hAnsi="仿宋" w:eastAsia="仿宋" w:cstheme="minorBidi"/>
      <w:sz w:val="28"/>
      <w:szCs w:val="22"/>
      <w:lang w:val="en-US" w:eastAsia="en-US" w:bidi="ar-SA"/>
    </w:rPr>
  </w:style>
  <w:style w:type="paragraph" w:customStyle="1" w:styleId="169">
    <w:name w:val="HintCN"/>
    <w:uiPriority w:val="0"/>
    <w:pPr>
      <w:spacing w:after="200" w:line="276" w:lineRule="auto"/>
    </w:pPr>
    <w:rPr>
      <w:rFonts w:ascii="仿宋" w:hAnsi="仿宋" w:eastAsia="仿宋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1483</Words>
  <Characters>1508</Characters>
  <Lines>11</Lines>
  <Paragraphs>3</Paragraphs>
  <TotalTime>1</TotalTime>
  <ScaleCrop>false</ScaleCrop>
  <LinksUpToDate>false</LinksUpToDate>
  <CharactersWithSpaces>1531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YAOVO</cp:lastModifiedBy>
  <dcterms:modified xsi:type="dcterms:W3CDTF">2026-03-26T09:17:36Z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D6B7DCC247F545DDBE4359CD3426B628_13</vt:lpwstr>
  </property>
  <property fmtid="{D5CDD505-2E9C-101B-9397-08002B2CF9AE}" pid="4" name="KSOTemplateDocerSaveRecord">
    <vt:lpwstr>eyJoZGlkIjoiYjg0MThhNTdkNjBkYzA1NjE2ZDFhZGQ0ZjIwZDViMWMiLCJ1c2VySWQiOiIzNTk3MzgyMTYifQ==</vt:lpwstr>
  </property>
</Properties>
</file>